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12916941" name="d7fdbb50-19f4-11f0-97e5-31f41b0e7e8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4802701" name="d7fdbb50-19f4-11f0-97e5-31f41b0e7e84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15617663" name="f406b400-19f4-11f0-964d-d5299f6fabc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8945855" name="f406b400-19f4-11f0-964d-d5299f6fabc8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20586879" name="84cb71a0-19f6-11f0-a407-bd386f3ed5e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4716573" name="84cb71a0-19f6-11f0-a407-bd386f3ed5ea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24383342" name="d0dbb990-19f8-11f0-baac-5d8acdccac4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6662177" name="d0dbb990-19f8-11f0-baac-5d8acdccac40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34137679" name="fdb31080-19f8-11f0-8ac1-3df1fb023e2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37738" name="fdb31080-19f8-11f0-8ac1-3df1fb023e29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7569286" name="11f782b0-19f9-11f0-9862-13d8823ab20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0668694" name="11f782b0-19f9-11f0-9862-13d8823ab207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27745661" name="827fb010-19fa-11f0-bdd5-5152b1ecd1d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7081134" name="827fb010-19fa-11f0-bdd5-5152b1ecd1de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09479740" name="90af2080-19fa-11f0-a0d7-f9d02f88ff2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308635" name="90af2080-19fa-11f0-a0d7-f9d02f88ff2a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57184119" name="431aa230-19fb-11f0-9f1a-3f323153209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4277585" name="431aa230-19fb-11f0-9f1a-3f323153209f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3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Junker 14, 8143 Stallikon</w:t>
          </w:r>
        </w:p>
        <w:p>
          <w:pPr>
            <w:spacing w:before="0" w:after="0"/>
          </w:pPr>
          <w:r>
            <w:t>243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footer.xml" Type="http://schemas.openxmlformats.org/officeDocument/2006/relationships/footer" Id="rId1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